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0176461" name="f9f9e220-50f8-11f0-ac54-73c65756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552675" name="f9f9e220-50f8-11f0-ac54-73c6575662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1969988" name="d4b0b4e0-50f7-11f0-b832-91d5f1bf3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804071" name="d4b0b4e0-50f7-11f0-b832-91d5f1bf3a4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6054456" name="16e74760-50f9-11f0-970b-19094ca08e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908396" name="16e74760-50f9-11f0-970b-19094ca08e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7906225" name="2ed81fc0-50f9-11f0-97e5-a541ffcf1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370590" name="2ed81fc0-50f9-11f0-97e5-a541ffcf11d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7887623" name="45580300-50f9-11f0-b89a-71b5a183f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921865" name="45580300-50f9-11f0-b89a-71b5a183f9b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1250220" name="17c236b0-50fc-11f0-914e-2ba0ba58d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272949" name="17c236b0-50fc-11f0-914e-2ba0ba58da1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20282" name="47354720-50fc-11f0-a985-4bb16c131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510988" name="47354720-50fc-11f0-a985-4bb16c131f6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5502413" name="684e54b0-50fc-11f0-a929-f32c0b1e7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491232" name="684e54b0-50fc-11f0-a929-f32c0b1e73a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774768" name="79118f60-50fc-11f0-a7e4-b5e799f3b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410798" name="79118f60-50fc-11f0-a7e4-b5e799f3b60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461404" name="84d222b0-50fc-11f0-8f3b-559154d2b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748201" name="84d222b0-50fc-11f0-8f3b-559154d2bff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661269" name="a20e9250-50fc-11f0-b572-a7b9ea8d7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355" name="a20e9250-50fc-11f0-b572-a7b9ea8d78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344344" name="9b606860-50fd-11f0-93c9-f97a2e9bc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961996" name="9b606860-50fd-11f0-93c9-f97a2e9bc5d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5199608" name="ace879b0-50fd-11f0-9f1a-f1d53318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933719" name="ace879b0-50fd-11f0-9f1a-f1d53318101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0076883" name="ba96d340-50fd-11f0-9f83-652d24f7d8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51441" name="ba96d340-50fd-11f0-9f83-652d24f7d85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84698" name="c9d23570-50fd-11f0-ad52-9daaa8594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011211" name="c9d23570-50fd-11f0-ad52-9daaa85941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284858" name="daa4b260-50fd-11f0-8dd7-715a990be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401350" name="daa4b260-50fd-11f0-8dd7-715a990be62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4801826" name="e9ef56d0-50fd-11f0-9837-2d43e46d6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305648" name="e9ef56d0-50fd-11f0-9837-2d43e46d63f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6586739" name="912c2f80-50ff-11f0-b86a-014a81c2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955448" name="912c2f80-50ff-11f0-b86a-014a81c26f4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475278" name="aa8c9d70-50ff-11f0-847e-51c2e0461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819671" name="aa8c9d70-50ff-11f0-847e-51c2e04611f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23455" name="bf21c7b0-50ff-11f0-924b-5bbe9024a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341967" name="bf21c7b0-50ff-11f0-924b-5bbe9024ab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1972165" name="de8b0260-50ff-11f0-8eeb-0ff77302bb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955282" name="de8b0260-50ff-11f0-8eeb-0ff77302bb3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056063" name="f991cd50-50ff-11f0-b15e-83da9af1b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272164" name="f991cd50-50ff-11f0-b15e-83da9af1b6e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Haus / Schopf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7144999" name="55271580-5100-11f0-af1b-b7669638c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227139" name="55271580-5100-11f0-af1b-b7669638c6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4568562" name="a685c5c0-5100-11f0-b1ba-efc4c4c30b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704447" name="a685c5c0-5100-11f0-b1ba-efc4c4c30b7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2410117" name="290ab4b0-5101-11f0-92cb-4fb3d8579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8671" name="290ab4b0-5101-11f0-92cb-4fb3d857963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898396" name="ec2eb820-5100-11f0-8d5b-818ba26b3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934289" name="ec2eb820-5100-11f0-8d5b-818ba26b3e7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Kantonsstrasse 92, 8864 Reichenburg</w:t>
          </w:r>
        </w:p>
        <w:p>
          <w:pPr>
            <w:spacing w:before="0" w:after="0"/>
          </w:pPr>
          <w:r>
            <w:t>362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